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Demande d’augmentation de salaire</w:t>
      </w:r>
    </w:p>
    <w:p>
      <w:r>
        <w:t>Monsieur le Directeur Général,</w:t>
      </w:r>
    </w:p>
    <w:p>
      <w:r>
        <w:t>Je me permets de solliciter une révision de mon salaire. En tant que technicien en maintenance, je m’efforce depuis [X temps] d’assurer le bon fonctionnement des équipements et de contribuer à la performance de l’entreprise.</w:t>
      </w:r>
    </w:p>
    <w:p>
      <w:r>
        <w:t>Au vu de mon engagement et des responsabilités assumées, je souhaiterais bénéficier d’une augmentation de salaire adaptée à mes missions.</w:t>
      </w:r>
    </w:p>
    <w:p>
      <w:r>
        <w:t>Je vous remercie par avance de l’attention portée à ma demande et reste à votre disposition pour en discuter.</w:t>
      </w:r>
    </w:p>
    <w:p>
      <w:r>
        <w:t>Veuillez agréer, Monsieur le Directeur Général, l’expression de mes salutations distinguées.</w:t>
      </w:r>
    </w:p>
    <w:p>
      <w:r>
        <w:br/>
        <w:t>[Nom et signature]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